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30B73" w14:textId="77777777" w:rsidR="00456324" w:rsidRDefault="002D32A3">
      <w:pPr>
        <w:pStyle w:val="Title"/>
        <w:jc w:val="center"/>
      </w:pPr>
      <w:r>
        <w:t>«DANCE LAND LEGENDARY # 25». Всеукраїнські змагання з сучасних танців</w:t>
      </w:r>
    </w:p>
    <w:p w14:paraId="04BB160B" w14:textId="77777777" w:rsidR="00456324" w:rsidRDefault="002D32A3">
      <w:pPr>
        <w:spacing w:after="0"/>
        <w:jc w:val="center"/>
      </w:pPr>
      <w:r>
        <w:t>Місто: Запоріжжя</w:t>
      </w:r>
    </w:p>
    <w:p w14:paraId="1849609E" w14:textId="77777777" w:rsidR="00456324" w:rsidRDefault="002D32A3">
      <w:pPr>
        <w:spacing w:after="240"/>
        <w:jc w:val="center"/>
      </w:pPr>
      <w:r>
        <w:t>31 Січня - 01 Лютого 2026</w:t>
      </w:r>
    </w:p>
    <w:p w14:paraId="520C3EDA" w14:textId="77777777" w:rsidR="00456324" w:rsidRDefault="002D32A3">
      <w:pPr>
        <w:pStyle w:val="Heading1"/>
        <w:jc w:val="center"/>
      </w:pPr>
      <w:r>
        <w:t>311 Dancehall Діти Solo 2 Ліга</w:t>
      </w:r>
    </w:p>
    <w:p w14:paraId="3AD4068A" w14:textId="77777777" w:rsidR="00456324" w:rsidRDefault="002D32A3">
      <w:pPr>
        <w:pStyle w:val="Heading2"/>
      </w:pPr>
      <w:r>
        <w:t>Фінал</w:t>
      </w:r>
    </w:p>
    <w:p w14:paraId="730BB1B3" w14:textId="77777777" w:rsidR="00456324" w:rsidRDefault="002D32A3">
      <w:pPr>
        <w:spacing w:after="0"/>
      </w:pPr>
      <w:r>
        <w:t>Суддівська колегія:</w:t>
      </w:r>
    </w:p>
    <w:p w14:paraId="22AD0A81" w14:textId="77777777" w:rsidR="00456324" w:rsidRDefault="002D32A3">
      <w:pPr>
        <w:spacing w:after="0"/>
      </w:pPr>
      <w:r>
        <w:t>A - Олена Рубан</w:t>
      </w:r>
    </w:p>
    <w:p w14:paraId="6378AEAF" w14:textId="77777777" w:rsidR="00456324" w:rsidRDefault="002D32A3">
      <w:pPr>
        <w:spacing w:after="0"/>
      </w:pPr>
      <w:r>
        <w:t>B - Аліна Лисікова</w:t>
      </w:r>
    </w:p>
    <w:p w14:paraId="27D255C7" w14:textId="77777777" w:rsidR="00456324" w:rsidRDefault="002D32A3">
      <w:pPr>
        <w:spacing w:after="0"/>
      </w:pPr>
      <w:r>
        <w:t>C - Анастасія Оріна</w:t>
      </w:r>
    </w:p>
    <w:p w14:paraId="4B3183D7" w14:textId="77777777" w:rsidR="00456324" w:rsidRDefault="002D32A3">
      <w:pPr>
        <w:spacing w:after="0"/>
      </w:pPr>
      <w:r>
        <w:t>D - KATiA (Чернігів)</w:t>
      </w:r>
    </w:p>
    <w:p w14:paraId="459BB30F" w14:textId="77777777" w:rsidR="00456324" w:rsidRDefault="002D32A3">
      <w:pPr>
        <w:spacing w:after="0"/>
      </w:pPr>
      <w:r>
        <w:t>E - Рижкова Олена</w:t>
      </w:r>
    </w:p>
    <w:p w14:paraId="01312C22" w14:textId="77777777" w:rsidR="00456324" w:rsidRDefault="002D32A3">
      <w:pPr>
        <w:spacing w:after="0"/>
      </w:pPr>
      <w:r>
        <w:t>F - Ольга Яковлєва</w:t>
      </w:r>
    </w:p>
    <w:p w14:paraId="5676B41F" w14:textId="77777777" w:rsidR="00456324" w:rsidRDefault="00456324">
      <w:pPr>
        <w:spacing w:after="120"/>
      </w:pPr>
    </w:p>
    <w:p w14:paraId="22E8E3B4" w14:textId="77777777" w:rsidR="00456324" w:rsidRDefault="002D32A3">
      <w:r>
        <w:t>Результати:</w:t>
      </w:r>
    </w:p>
    <w:p w14:paraId="5B74388C" w14:textId="77777777" w:rsidR="00456324" w:rsidRDefault="002D32A3">
      <w:pPr>
        <w:pStyle w:val="ListNumber"/>
      </w:pPr>
      <w:r>
        <w:t>#237 Олеся Обойшева - 1 місце</w:t>
      </w:r>
    </w:p>
    <w:p w14:paraId="14AA29A1" w14:textId="77777777" w:rsidR="00456324" w:rsidRDefault="00456324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170"/>
        <w:gridCol w:w="1170"/>
        <w:gridCol w:w="1170"/>
        <w:gridCol w:w="1170"/>
        <w:gridCol w:w="1170"/>
        <w:gridCol w:w="1170"/>
        <w:gridCol w:w="1170"/>
      </w:tblGrid>
      <w:tr w:rsidR="002D32A3" w14:paraId="5E7DB096" w14:textId="77777777" w:rsidTr="004563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5F0BC600" w14:textId="77777777" w:rsidR="002D32A3" w:rsidRDefault="002D32A3">
            <w:pPr>
              <w:jc w:val="center"/>
            </w:pPr>
            <w:r>
              <w:t>№</w:t>
            </w:r>
          </w:p>
        </w:tc>
        <w:tc>
          <w:tcPr>
            <w:tcW w:w="1170" w:type="dxa"/>
          </w:tcPr>
          <w:p w14:paraId="61B7D6E6" w14:textId="77777777" w:rsidR="002D32A3" w:rsidRDefault="002D32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1170" w:type="dxa"/>
          </w:tcPr>
          <w:p w14:paraId="64BC1AC8" w14:textId="77777777" w:rsidR="002D32A3" w:rsidRDefault="002D32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1170" w:type="dxa"/>
          </w:tcPr>
          <w:p w14:paraId="1F5C53B5" w14:textId="77777777" w:rsidR="002D32A3" w:rsidRDefault="002D32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1170" w:type="dxa"/>
          </w:tcPr>
          <w:p w14:paraId="3404138E" w14:textId="77777777" w:rsidR="002D32A3" w:rsidRDefault="002D32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</w:t>
            </w:r>
          </w:p>
        </w:tc>
        <w:tc>
          <w:tcPr>
            <w:tcW w:w="1170" w:type="dxa"/>
          </w:tcPr>
          <w:p w14:paraId="1B6F0F65" w14:textId="77777777" w:rsidR="002D32A3" w:rsidRDefault="002D32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</w:t>
            </w:r>
          </w:p>
        </w:tc>
        <w:tc>
          <w:tcPr>
            <w:tcW w:w="1170" w:type="dxa"/>
          </w:tcPr>
          <w:p w14:paraId="53221B49" w14:textId="77777777" w:rsidR="002D32A3" w:rsidRDefault="002D32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Місце</w:t>
            </w:r>
          </w:p>
        </w:tc>
      </w:tr>
      <w:tr w:rsidR="002D32A3" w14:paraId="3AAD60B8" w14:textId="77777777" w:rsidTr="004563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16EC4801" w14:textId="77777777" w:rsidR="002D32A3" w:rsidRDefault="002D32A3">
            <w:pPr>
              <w:jc w:val="center"/>
            </w:pPr>
            <w:r>
              <w:t>237</w:t>
            </w:r>
          </w:p>
        </w:tc>
        <w:tc>
          <w:tcPr>
            <w:tcW w:w="1170" w:type="dxa"/>
          </w:tcPr>
          <w:p w14:paraId="01931C38" w14:textId="77777777" w:rsidR="002D32A3" w:rsidRDefault="002D32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03AE3942" w14:textId="77777777" w:rsidR="002D32A3" w:rsidRDefault="002D32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4DD75332" w14:textId="77777777" w:rsidR="002D32A3" w:rsidRDefault="002D32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589F8FAB" w14:textId="77777777" w:rsidR="002D32A3" w:rsidRDefault="002D32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7C57804A" w14:textId="77777777" w:rsidR="002D32A3" w:rsidRDefault="002D32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3E6B6FD0" w14:textId="77777777" w:rsidR="002D32A3" w:rsidRDefault="002D32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</w:tbl>
    <w:p w14:paraId="28644ABD" w14:textId="77777777" w:rsidR="00456324" w:rsidRDefault="00456324"/>
    <w:sectPr w:rsidR="00456324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37472520">
    <w:abstractNumId w:val="8"/>
  </w:num>
  <w:num w:numId="2" w16cid:durableId="299186468">
    <w:abstractNumId w:val="6"/>
  </w:num>
  <w:num w:numId="3" w16cid:durableId="1139885660">
    <w:abstractNumId w:val="5"/>
  </w:num>
  <w:num w:numId="4" w16cid:durableId="1746107632">
    <w:abstractNumId w:val="4"/>
  </w:num>
  <w:num w:numId="5" w16cid:durableId="1005786828">
    <w:abstractNumId w:val="7"/>
  </w:num>
  <w:num w:numId="6" w16cid:durableId="1255092451">
    <w:abstractNumId w:val="3"/>
  </w:num>
  <w:num w:numId="7" w16cid:durableId="1062143065">
    <w:abstractNumId w:val="2"/>
  </w:num>
  <w:num w:numId="8" w16cid:durableId="1610963438">
    <w:abstractNumId w:val="1"/>
  </w:num>
  <w:num w:numId="9" w16cid:durableId="17507346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2D32A3"/>
    <w:rsid w:val="00326F90"/>
    <w:rsid w:val="00456324"/>
    <w:rsid w:val="00AA1D8D"/>
    <w:rsid w:val="00B47730"/>
    <w:rsid w:val="00CB0664"/>
    <w:rsid w:val="00F26FF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1B72FA"/>
  <w14:defaultImageDpi w14:val="300"/>
  <w15:docId w15:val="{E04BF54F-42A5-44C5-9852-36E60A4DA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Mark Tsyrulnyk</cp:lastModifiedBy>
  <cp:revision>2</cp:revision>
  <dcterms:created xsi:type="dcterms:W3CDTF">2013-12-23T23:15:00Z</dcterms:created>
  <dcterms:modified xsi:type="dcterms:W3CDTF">2026-02-04T00:52:00Z</dcterms:modified>
  <cp:category/>
</cp:coreProperties>
</file>